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60B69" w14:textId="77777777" w:rsidR="00A31993" w:rsidRDefault="00000000">
      <w:pPr>
        <w:pStyle w:val="Title"/>
      </w:pPr>
      <w:r>
        <w:t>Year 9 AI Assessment</w:t>
      </w:r>
    </w:p>
    <w:p w14:paraId="631083AC" w14:textId="77777777" w:rsidR="00A31993" w:rsidRDefault="00000000">
      <w:r>
        <w:t>Name: _________________________     Date: _____________</w:t>
      </w:r>
    </w:p>
    <w:p w14:paraId="0B985719" w14:textId="77777777" w:rsidR="00A31993" w:rsidRDefault="00000000">
      <w:r>
        <w:t>Score: _____ / 20</w:t>
      </w:r>
    </w:p>
    <w:p w14:paraId="6E5205FD" w14:textId="77777777" w:rsidR="00A31993" w:rsidRDefault="00A31993"/>
    <w:p w14:paraId="5BBCA5AE" w14:textId="77777777" w:rsidR="00A31993" w:rsidRDefault="00000000">
      <w:pPr>
        <w:pStyle w:val="Heading2"/>
      </w:pPr>
      <w:r>
        <w:t>Section A: Data and Training (4 questions)</w:t>
      </w:r>
    </w:p>
    <w:p w14:paraId="6F2CFE44" w14:textId="77777777" w:rsidR="00A31993" w:rsidRDefault="00000000">
      <w:r>
        <w:t>1. What makes quality training data?</w:t>
      </w:r>
    </w:p>
    <w:p w14:paraId="2C2372C9" w14:textId="77777777" w:rsidR="00A31993" w:rsidRDefault="00000000">
      <w:r>
        <w:t>A) As much data as possible regardless of quality</w:t>
      </w:r>
    </w:p>
    <w:p w14:paraId="66F75B10" w14:textId="77777777" w:rsidR="00A31993" w:rsidRDefault="00000000">
      <w:r>
        <w:t>B) Quantity, variety, balance, accuracy, and relevance</w:t>
      </w:r>
    </w:p>
    <w:p w14:paraId="3A6D710B" w14:textId="77777777" w:rsidR="00A31993" w:rsidRDefault="00000000">
      <w:r>
        <w:t>C) Only data from one source</w:t>
      </w:r>
    </w:p>
    <w:p w14:paraId="139692FB" w14:textId="77777777" w:rsidR="00A31993" w:rsidRDefault="00000000">
      <w:r>
        <w:t>D) The cheapest data available</w:t>
      </w:r>
    </w:p>
    <w:p w14:paraId="129174D0" w14:textId="77777777" w:rsidR="00A31993" w:rsidRDefault="00A31993"/>
    <w:p w14:paraId="713B09EE" w14:textId="77777777" w:rsidR="00A31993" w:rsidRDefault="00000000">
      <w:r>
        <w:t>2. Why do we split data into training, validation, and test sets?</w:t>
      </w:r>
    </w:p>
    <w:p w14:paraId="00F8DC69" w14:textId="77777777" w:rsidR="00A31993" w:rsidRDefault="00000000">
      <w:r>
        <w:t>A) To make the process longer</w:t>
      </w:r>
    </w:p>
    <w:p w14:paraId="662C5FD0" w14:textId="77777777" w:rsidR="00A31993" w:rsidRDefault="00000000">
      <w:r>
        <w:t>B) To test on data the model hasn't seen before</w:t>
      </w:r>
    </w:p>
    <w:p w14:paraId="4F64AD31" w14:textId="77777777" w:rsidR="00A31993" w:rsidRDefault="00000000">
      <w:r>
        <w:t>C) Because we have too much data</w:t>
      </w:r>
    </w:p>
    <w:p w14:paraId="6455150E" w14:textId="77777777" w:rsidR="00A31993" w:rsidRDefault="00000000">
      <w:r>
        <w:t>D) It's not necessary</w:t>
      </w:r>
    </w:p>
    <w:p w14:paraId="2F159546" w14:textId="77777777" w:rsidR="00A31993" w:rsidRDefault="00A31993"/>
    <w:p w14:paraId="6A0C7A70" w14:textId="77777777" w:rsidR="00A31993" w:rsidRDefault="00000000">
      <w:r>
        <w:t>3. What is overfitting?</w:t>
      </w:r>
    </w:p>
    <w:p w14:paraId="7BC21CFC" w14:textId="77777777" w:rsidR="00A31993" w:rsidRDefault="00000000">
      <w:r>
        <w:t>A) When model works too slowly</w:t>
      </w:r>
    </w:p>
    <w:p w14:paraId="60DEEAE1" w14:textId="77777777" w:rsidR="00A31993" w:rsidRDefault="00000000">
      <w:r>
        <w:t>B) When model memorizes training data but can't generalize to new data</w:t>
      </w:r>
    </w:p>
    <w:p w14:paraId="62E592FA" w14:textId="77777777" w:rsidR="00A31993" w:rsidRDefault="00000000">
      <w:r>
        <w:t>C) When model is too simple</w:t>
      </w:r>
    </w:p>
    <w:p w14:paraId="1C446779" w14:textId="77777777" w:rsidR="00A31993" w:rsidRDefault="00000000">
      <w:r>
        <w:t>D) When data is too large</w:t>
      </w:r>
    </w:p>
    <w:p w14:paraId="074260F5" w14:textId="77777777" w:rsidR="00A31993" w:rsidRDefault="00A31993"/>
    <w:p w14:paraId="7278D9C3" w14:textId="77777777" w:rsidR="00DB33AB" w:rsidRDefault="00DB33AB"/>
    <w:p w14:paraId="3991802E" w14:textId="77777777" w:rsidR="00DB33AB" w:rsidRDefault="00DB33AB"/>
    <w:p w14:paraId="188E3BDF" w14:textId="77777777" w:rsidR="00A31993" w:rsidRDefault="00000000">
      <w:r>
        <w:lastRenderedPageBreak/>
        <w:t>4. Data preprocessing includes:</w:t>
      </w:r>
    </w:p>
    <w:p w14:paraId="239B9B93" w14:textId="77777777" w:rsidR="00A31993" w:rsidRDefault="00000000">
      <w:r>
        <w:t>A) Only collecting more data</w:t>
      </w:r>
    </w:p>
    <w:p w14:paraId="23AC2DC5" w14:textId="77777777" w:rsidR="00A31993" w:rsidRDefault="00000000">
      <w:r>
        <w:t>B) Cleaning, normalizing, balancing, and augmenting data</w:t>
      </w:r>
    </w:p>
    <w:p w14:paraId="1F64B077" w14:textId="77777777" w:rsidR="00A31993" w:rsidRDefault="00000000">
      <w:r>
        <w:t>C) Deleting all the data</w:t>
      </w:r>
    </w:p>
    <w:p w14:paraId="74D28D29" w14:textId="77777777" w:rsidR="00A31993" w:rsidRDefault="00000000">
      <w:r>
        <w:t>D) Ignoring errors in data</w:t>
      </w:r>
    </w:p>
    <w:p w14:paraId="4C7E461F" w14:textId="77777777" w:rsidR="00A31993" w:rsidRDefault="00A31993"/>
    <w:p w14:paraId="2354E037" w14:textId="77777777" w:rsidR="00A31993" w:rsidRDefault="00000000">
      <w:pPr>
        <w:pStyle w:val="Heading2"/>
      </w:pPr>
      <w:r>
        <w:t>Section B: Building AI Models (4 questions)</w:t>
      </w:r>
    </w:p>
    <w:p w14:paraId="0A2A665D" w14:textId="77777777" w:rsidR="00A31993" w:rsidRDefault="00000000">
      <w:r>
        <w:t>5. What is the first step when building an AI classifier?</w:t>
      </w:r>
    </w:p>
    <w:p w14:paraId="17A5C319" w14:textId="77777777" w:rsidR="00A31993" w:rsidRDefault="00000000">
      <w:r>
        <w:t>A) Start coding immediately</w:t>
      </w:r>
    </w:p>
    <w:p w14:paraId="4D3A4A3B" w14:textId="77777777" w:rsidR="00A31993" w:rsidRDefault="00000000">
      <w:r>
        <w:t>B) Define the problem and plan your data</w:t>
      </w:r>
    </w:p>
    <w:p w14:paraId="503EA375" w14:textId="77777777" w:rsidR="00A31993" w:rsidRDefault="00000000">
      <w:r>
        <w:t>C) Buy expensive equipment</w:t>
      </w:r>
    </w:p>
    <w:p w14:paraId="0E119A2C" w14:textId="77777777" w:rsidR="00A31993" w:rsidRDefault="00000000">
      <w:r>
        <w:t>D) Collect random data</w:t>
      </w:r>
    </w:p>
    <w:p w14:paraId="54543538" w14:textId="77777777" w:rsidR="00A31993" w:rsidRDefault="00A31993"/>
    <w:p w14:paraId="3D8A77C4" w14:textId="77777777" w:rsidR="00A31993" w:rsidRDefault="00000000">
      <w:r>
        <w:t>6. If your AI model fails to work well, you should:</w:t>
      </w:r>
    </w:p>
    <w:p w14:paraId="04216C8E" w14:textId="77777777" w:rsidR="00A31993" w:rsidRDefault="00000000">
      <w:r>
        <w:t>A) Give up immediately</w:t>
      </w:r>
    </w:p>
    <w:p w14:paraId="114E289B" w14:textId="77777777" w:rsidR="00A31993" w:rsidRDefault="00000000">
      <w:r>
        <w:t>B) Add more varied training data and retrain</w:t>
      </w:r>
    </w:p>
    <w:p w14:paraId="7E786B71" w14:textId="77777777" w:rsidR="00A31993" w:rsidRDefault="00000000">
      <w:r>
        <w:t>C) Use it anyway</w:t>
      </w:r>
    </w:p>
    <w:p w14:paraId="6CBEC389" w14:textId="77777777" w:rsidR="00A31993" w:rsidRDefault="00000000">
      <w:r>
        <w:t>D) Delete everything</w:t>
      </w:r>
    </w:p>
    <w:p w14:paraId="6D6057C7" w14:textId="77777777" w:rsidR="00A31993" w:rsidRDefault="00A31993"/>
    <w:p w14:paraId="2414549F" w14:textId="77777777" w:rsidR="00A31993" w:rsidRDefault="00000000">
      <w:r>
        <w:t>7. What does 'confidence' mean in AI?</w:t>
      </w:r>
    </w:p>
    <w:p w14:paraId="3AFF1DD2" w14:textId="77777777" w:rsidR="00A31993" w:rsidRDefault="00000000">
      <w:r>
        <w:t>A) How fast the AI works</w:t>
      </w:r>
    </w:p>
    <w:p w14:paraId="6827D4C2" w14:textId="77777777" w:rsidR="00A31993" w:rsidRDefault="00000000">
      <w:r>
        <w:t>B) How certain the AI is about its prediction</w:t>
      </w:r>
    </w:p>
    <w:p w14:paraId="5B19FDA7" w14:textId="77777777" w:rsidR="00A31993" w:rsidRDefault="00000000">
      <w:r>
        <w:t>C) The cost of the AI</w:t>
      </w:r>
    </w:p>
    <w:p w14:paraId="0F24CE15" w14:textId="77777777" w:rsidR="00A31993" w:rsidRDefault="00000000">
      <w:r>
        <w:t>D) How old the AI is</w:t>
      </w:r>
    </w:p>
    <w:p w14:paraId="1202AA03" w14:textId="77777777" w:rsidR="00A31993" w:rsidRDefault="00A31993"/>
    <w:p w14:paraId="7E9E54A0" w14:textId="77777777" w:rsidR="00DB33AB" w:rsidRDefault="00DB33AB"/>
    <w:p w14:paraId="0B40F947" w14:textId="77777777" w:rsidR="00A31993" w:rsidRDefault="00000000">
      <w:r>
        <w:lastRenderedPageBreak/>
        <w:t>8. Transfer learning means:</w:t>
      </w:r>
    </w:p>
    <w:p w14:paraId="56A7D782" w14:textId="77777777" w:rsidR="00A31993" w:rsidRDefault="00000000">
      <w:r>
        <w:t>A) Moving AI from one computer to another</w:t>
      </w:r>
    </w:p>
    <w:p w14:paraId="00037158" w14:textId="77777777" w:rsidR="00A31993" w:rsidRDefault="00000000">
      <w:r>
        <w:t>B) Using pre-trained models as starting point</w:t>
      </w:r>
    </w:p>
    <w:p w14:paraId="1F1FEBA7" w14:textId="77777777" w:rsidR="00A31993" w:rsidRDefault="00000000">
      <w:r>
        <w:t>C) Transferring data between schools</w:t>
      </w:r>
    </w:p>
    <w:p w14:paraId="26A01F5E" w14:textId="77777777" w:rsidR="00A31993" w:rsidRDefault="00000000">
      <w:r>
        <w:t>D) Buying AI from another company</w:t>
      </w:r>
    </w:p>
    <w:p w14:paraId="67E01534" w14:textId="77777777" w:rsidR="00A31993" w:rsidRDefault="00A31993"/>
    <w:p w14:paraId="1A9A48FE" w14:textId="77777777" w:rsidR="00A31993" w:rsidRDefault="00000000">
      <w:pPr>
        <w:pStyle w:val="Heading2"/>
      </w:pPr>
      <w:r>
        <w:t>Section C: AI for Good (4 questions)</w:t>
      </w:r>
    </w:p>
    <w:p w14:paraId="2BEEF305" w14:textId="77777777" w:rsidR="00A31993" w:rsidRDefault="00000000">
      <w:r>
        <w:t>9. AI for Good means:</w:t>
      </w:r>
    </w:p>
    <w:p w14:paraId="08EDC9E2" w14:textId="77777777" w:rsidR="00A31993" w:rsidRDefault="00000000">
      <w:r>
        <w:t>A) Making money from AI</w:t>
      </w:r>
    </w:p>
    <w:p w14:paraId="25668605" w14:textId="77777777" w:rsidR="00A31993" w:rsidRDefault="00000000">
      <w:r>
        <w:t>B) Using AI to solve real problems and help communities</w:t>
      </w:r>
    </w:p>
    <w:p w14:paraId="69303A04" w14:textId="77777777" w:rsidR="00A31993" w:rsidRDefault="00000000">
      <w:r>
        <w:t>C) Only using AI in schools</w:t>
      </w:r>
    </w:p>
    <w:p w14:paraId="7A2EA13D" w14:textId="77777777" w:rsidR="00A31993" w:rsidRDefault="00000000">
      <w:r>
        <w:t>D) Avoiding AI completely</w:t>
      </w:r>
    </w:p>
    <w:p w14:paraId="69EC8FAD" w14:textId="77777777" w:rsidR="00A31993" w:rsidRDefault="00A31993"/>
    <w:p w14:paraId="3350DD0E" w14:textId="77777777" w:rsidR="00A31993" w:rsidRDefault="00000000">
      <w:r>
        <w:t>10. Which problem is MOST suitable for AI?</w:t>
      </w:r>
    </w:p>
    <w:p w14:paraId="403D2991" w14:textId="77777777" w:rsidR="00A31993" w:rsidRDefault="00000000">
      <w:r>
        <w:t>A) One requiring human empathy and judgment</w:t>
      </w:r>
    </w:p>
    <w:p w14:paraId="05708475" w14:textId="77777777" w:rsidR="00A31993" w:rsidRDefault="00000000">
      <w:r>
        <w:t>B) Repetitive pattern recognition with lots of data</w:t>
      </w:r>
    </w:p>
    <w:p w14:paraId="48963BBE" w14:textId="77777777" w:rsidR="00A31993" w:rsidRDefault="00000000">
      <w:r>
        <w:t>C) A problem with no data available</w:t>
      </w:r>
    </w:p>
    <w:p w14:paraId="467ECD8D" w14:textId="77777777" w:rsidR="00A31993" w:rsidRDefault="00000000">
      <w:r>
        <w:t>D) Something with serious ethical concerns</w:t>
      </w:r>
    </w:p>
    <w:p w14:paraId="09A078C9" w14:textId="77777777" w:rsidR="00A31993" w:rsidRDefault="00A31993"/>
    <w:p w14:paraId="6C467356" w14:textId="77777777" w:rsidR="00A31993" w:rsidRDefault="00000000">
      <w:r>
        <w:t>11. When scoping an AI problem, you should NOT:</w:t>
      </w:r>
    </w:p>
    <w:p w14:paraId="65C38C8C" w14:textId="77777777" w:rsidR="00A31993" w:rsidRDefault="00000000">
      <w:r>
        <w:t>A) Consider ethical implications</w:t>
      </w:r>
    </w:p>
    <w:p w14:paraId="19F3BCB1" w14:textId="77777777" w:rsidR="00A31993" w:rsidRDefault="00000000">
      <w:r>
        <w:t>B) Check if data is available</w:t>
      </w:r>
    </w:p>
    <w:p w14:paraId="369A8002" w14:textId="77777777" w:rsidR="00A31993" w:rsidRDefault="00000000">
      <w:r>
        <w:t>C) Ignore who it might harm</w:t>
      </w:r>
    </w:p>
    <w:p w14:paraId="602D9EEC" w14:textId="77777777" w:rsidR="00A31993" w:rsidRDefault="00000000">
      <w:r>
        <w:t>D) Think about success metrics</w:t>
      </w:r>
    </w:p>
    <w:p w14:paraId="5136A78A" w14:textId="77777777" w:rsidR="00A31993" w:rsidRDefault="00A31993"/>
    <w:p w14:paraId="6BC4F331" w14:textId="77777777" w:rsidR="00DB33AB" w:rsidRDefault="00DB33AB"/>
    <w:p w14:paraId="38C630E0" w14:textId="77777777" w:rsidR="00A31993" w:rsidRDefault="00000000">
      <w:r>
        <w:lastRenderedPageBreak/>
        <w:t>12. Good AI system design includes:</w:t>
      </w:r>
    </w:p>
    <w:p w14:paraId="264DCFC0" w14:textId="77777777" w:rsidR="00A31993" w:rsidRDefault="00000000">
      <w:r>
        <w:t>A) Only thinking about the technology</w:t>
      </w:r>
    </w:p>
    <w:p w14:paraId="1227D271" w14:textId="77777777" w:rsidR="00A31993" w:rsidRDefault="00000000">
      <w:r>
        <w:t>B) Considering people, data, ethics, and technology together</w:t>
      </w:r>
    </w:p>
    <w:p w14:paraId="1CC0FCCA" w14:textId="77777777" w:rsidR="00A31993" w:rsidRDefault="00000000">
      <w:r>
        <w:t>C) Ignoring user needs</w:t>
      </w:r>
    </w:p>
    <w:p w14:paraId="32AE8CA7" w14:textId="77777777" w:rsidR="00A31993" w:rsidRDefault="00000000">
      <w:r>
        <w:t>D) Making it as complex as possible</w:t>
      </w:r>
    </w:p>
    <w:p w14:paraId="6D56B024" w14:textId="77777777" w:rsidR="00A31993" w:rsidRDefault="00A31993"/>
    <w:p w14:paraId="31B04E3D" w14:textId="77777777" w:rsidR="00A31993" w:rsidRDefault="00000000">
      <w:pPr>
        <w:pStyle w:val="Heading2"/>
      </w:pPr>
      <w:r>
        <w:t>Section D: Ethics and System Design (4 questions)</w:t>
      </w:r>
    </w:p>
    <w:p w14:paraId="53B6490F" w14:textId="77777777" w:rsidR="00A31993" w:rsidRDefault="00000000">
      <w:r>
        <w:t>13. Privacy by design means:</w:t>
      </w:r>
    </w:p>
    <w:p w14:paraId="131DA88E" w14:textId="77777777" w:rsidR="00A31993" w:rsidRDefault="00000000">
      <w:r>
        <w:t>A) Adding privacy after building the system</w:t>
      </w:r>
    </w:p>
    <w:p w14:paraId="73D81CD6" w14:textId="77777777" w:rsidR="00A31993" w:rsidRDefault="00000000">
      <w:r>
        <w:t>B) Building privacy protection into the system from the start</w:t>
      </w:r>
    </w:p>
    <w:p w14:paraId="44D721FF" w14:textId="77777777" w:rsidR="00A31993" w:rsidRDefault="00000000">
      <w:r>
        <w:t>C) Ignoring privacy concerns</w:t>
      </w:r>
    </w:p>
    <w:p w14:paraId="0C400EFA" w14:textId="77777777" w:rsidR="00A31993" w:rsidRDefault="00000000">
      <w:r>
        <w:t>D) Only caring about privacy if someone complains</w:t>
      </w:r>
    </w:p>
    <w:p w14:paraId="108B5069" w14:textId="77777777" w:rsidR="00A31993" w:rsidRDefault="00A31993"/>
    <w:p w14:paraId="4B98797A" w14:textId="77777777" w:rsidR="00A31993" w:rsidRDefault="00000000">
      <w:r>
        <w:t>14. When designing AI interface, you should:</w:t>
      </w:r>
    </w:p>
    <w:p w14:paraId="3379130A" w14:textId="77777777" w:rsidR="00A31993" w:rsidRDefault="00000000">
      <w:r>
        <w:t>A) Make it as complicated as possible</w:t>
      </w:r>
    </w:p>
    <w:p w14:paraId="46DC38AE" w14:textId="77777777" w:rsidR="00A31993" w:rsidRDefault="00000000">
      <w:r>
        <w:t>B) Keep it simple with clear feedback and human oversight</w:t>
      </w:r>
    </w:p>
    <w:p w14:paraId="09774115" w14:textId="77777777" w:rsidR="00A31993" w:rsidRDefault="00000000">
      <w:r>
        <w:t>C) Hide how it works</w:t>
      </w:r>
    </w:p>
    <w:p w14:paraId="3F087C40" w14:textId="77777777" w:rsidR="00A31993" w:rsidRDefault="00000000">
      <w:r>
        <w:t>D) Remove all human control</w:t>
      </w:r>
    </w:p>
    <w:p w14:paraId="439370E0" w14:textId="77777777" w:rsidR="00A31993" w:rsidRDefault="00A31993"/>
    <w:p w14:paraId="0A5E221C" w14:textId="77777777" w:rsidR="00A31993" w:rsidRDefault="00000000">
      <w:r>
        <w:t>15. Which is TRUE about testing AI systems?</w:t>
      </w:r>
    </w:p>
    <w:p w14:paraId="584F52C1" w14:textId="77777777" w:rsidR="00A31993" w:rsidRDefault="00000000">
      <w:r>
        <w:t>A) Test only on training data</w:t>
      </w:r>
    </w:p>
    <w:p w14:paraId="762693FF" w14:textId="77777777" w:rsidR="00A31993" w:rsidRDefault="00000000">
      <w:r>
        <w:t>B) Test on new data and consider edge cases</w:t>
      </w:r>
    </w:p>
    <w:p w14:paraId="41088E54" w14:textId="77777777" w:rsidR="00A31993" w:rsidRDefault="00000000">
      <w:r>
        <w:t>C) Testing is unnecessary</w:t>
      </w:r>
    </w:p>
    <w:p w14:paraId="00490D8D" w14:textId="77777777" w:rsidR="00A31993" w:rsidRDefault="00000000">
      <w:r>
        <w:t>D) Only test once</w:t>
      </w:r>
    </w:p>
    <w:p w14:paraId="0D999652" w14:textId="77777777" w:rsidR="00A31993" w:rsidRDefault="00A31993"/>
    <w:p w14:paraId="4859DD62" w14:textId="77777777" w:rsidR="00DB33AB" w:rsidRDefault="00DB33AB"/>
    <w:p w14:paraId="58286ED4" w14:textId="77777777" w:rsidR="00A31993" w:rsidRDefault="00000000">
      <w:r>
        <w:lastRenderedPageBreak/>
        <w:t>16. Success metrics for AI should:</w:t>
      </w:r>
    </w:p>
    <w:p w14:paraId="22309536" w14:textId="77777777" w:rsidR="00A31993" w:rsidRDefault="00000000">
      <w:r>
        <w:t>A) Only measure speed</w:t>
      </w:r>
    </w:p>
    <w:p w14:paraId="3CD90EA3" w14:textId="77777777" w:rsidR="00A31993" w:rsidRDefault="00000000">
      <w:r>
        <w:t>B) Measure if it actually solves the problem ethically</w:t>
      </w:r>
    </w:p>
    <w:p w14:paraId="6E134AC5" w14:textId="77777777" w:rsidR="00A31993" w:rsidRDefault="00000000">
      <w:r>
        <w:t>C) Not matter</w:t>
      </w:r>
    </w:p>
    <w:p w14:paraId="7528534F" w14:textId="77777777" w:rsidR="00A31993" w:rsidRDefault="00000000">
      <w:r>
        <w:t>D) Only focus on cost</w:t>
      </w:r>
    </w:p>
    <w:p w14:paraId="271105B2" w14:textId="77777777" w:rsidR="00A31993" w:rsidRDefault="00A31993"/>
    <w:p w14:paraId="53144B37" w14:textId="77777777" w:rsidR="00A31993" w:rsidRDefault="00000000">
      <w:pPr>
        <w:pStyle w:val="Heading2"/>
      </w:pPr>
      <w:r>
        <w:t>Section E: AI Citizenship (4 questions)</w:t>
      </w:r>
    </w:p>
    <w:p w14:paraId="4C9656BE" w14:textId="77777777" w:rsidR="00A31993" w:rsidRDefault="00000000">
      <w:r>
        <w:t>17. As AI citizens, we should:</w:t>
      </w:r>
    </w:p>
    <w:p w14:paraId="3E8AA817" w14:textId="77777777" w:rsidR="00A31993" w:rsidRDefault="00000000">
      <w:r>
        <w:t>A) Blindly trust all AI outputs</w:t>
      </w:r>
    </w:p>
    <w:p w14:paraId="685F57DD" w14:textId="77777777" w:rsidR="00A31993" w:rsidRDefault="00000000">
      <w:r>
        <w:t>B) Think critically and question AI decisions</w:t>
      </w:r>
    </w:p>
    <w:p w14:paraId="2CBAAD80" w14:textId="77777777" w:rsidR="00A31993" w:rsidRDefault="00000000">
      <w:r>
        <w:t>C) Avoid learning about AI</w:t>
      </w:r>
    </w:p>
    <w:p w14:paraId="109ED6C7" w14:textId="77777777" w:rsidR="00A31993" w:rsidRDefault="00000000">
      <w:r>
        <w:t>D) Accept all AI without question</w:t>
      </w:r>
    </w:p>
    <w:p w14:paraId="38A24A83" w14:textId="77777777" w:rsidR="00A31993" w:rsidRDefault="00A31993"/>
    <w:p w14:paraId="45116299" w14:textId="77777777" w:rsidR="00A31993" w:rsidRDefault="00000000">
      <w:r>
        <w:t>18. Skills needed for AI future include:</w:t>
      </w:r>
    </w:p>
    <w:p w14:paraId="47006DB6" w14:textId="77777777" w:rsidR="00A31993" w:rsidRDefault="00000000">
      <w:r>
        <w:t>A) Only technical coding skills</w:t>
      </w:r>
    </w:p>
    <w:p w14:paraId="767DA8B2" w14:textId="77777777" w:rsidR="00A31993" w:rsidRDefault="00000000">
      <w:r>
        <w:t>B) Critical thinking, creativity, emotional intelligence, and AI literacy</w:t>
      </w:r>
    </w:p>
    <w:p w14:paraId="4DBD9CBD" w14:textId="77777777" w:rsidR="00A31993" w:rsidRDefault="00000000">
      <w:r>
        <w:t>C) No new skills needed</w:t>
      </w:r>
    </w:p>
    <w:p w14:paraId="7E32E409" w14:textId="77777777" w:rsidR="00A31993" w:rsidRDefault="00000000">
      <w:r>
        <w:t>D) Just memorizing facts</w:t>
      </w:r>
    </w:p>
    <w:p w14:paraId="01632443" w14:textId="77777777" w:rsidR="00A31993" w:rsidRDefault="00A31993"/>
    <w:p w14:paraId="5372BC89" w14:textId="77777777" w:rsidR="00A31993" w:rsidRDefault="00000000">
      <w:r>
        <w:t>19. When using AI responsibly, you should:</w:t>
      </w:r>
    </w:p>
    <w:p w14:paraId="73B7B553" w14:textId="77777777" w:rsidR="00A31993" w:rsidRDefault="00000000">
      <w:r>
        <w:t>A) Copy AI outputs without checking</w:t>
      </w:r>
    </w:p>
    <w:p w14:paraId="69B4297C" w14:textId="77777777" w:rsidR="00A31993" w:rsidRDefault="00000000">
      <w:r>
        <w:t>B) Be honest about AI use and verify information</w:t>
      </w:r>
    </w:p>
    <w:p w14:paraId="3FA86F76" w14:textId="77777777" w:rsidR="00A31993" w:rsidRDefault="00000000">
      <w:r>
        <w:t>C) Never tell anyone you used AI</w:t>
      </w:r>
    </w:p>
    <w:p w14:paraId="3BC8CD8C" w14:textId="77777777" w:rsidR="00A31993" w:rsidRDefault="00000000">
      <w:r>
        <w:t>D) Use AI for everything without thinking</w:t>
      </w:r>
    </w:p>
    <w:p w14:paraId="218238DF" w14:textId="77777777" w:rsidR="00A31993" w:rsidRDefault="00A31993"/>
    <w:p w14:paraId="15347ED4" w14:textId="77777777" w:rsidR="00DB33AB" w:rsidRDefault="00DB33AB"/>
    <w:p w14:paraId="1BCC81A8" w14:textId="77777777" w:rsidR="00A31993" w:rsidRDefault="00000000">
      <w:r>
        <w:lastRenderedPageBreak/>
        <w:t>20. Your role in AI's future is to:</w:t>
      </w:r>
    </w:p>
    <w:p w14:paraId="0F96B7D1" w14:textId="77777777" w:rsidR="00A31993" w:rsidRDefault="00000000">
      <w:r>
        <w:t>A) Just accept whatever happens</w:t>
      </w:r>
    </w:p>
    <w:p w14:paraId="24167FBB" w14:textId="77777777" w:rsidR="00A31993" w:rsidRDefault="00000000">
      <w:r>
        <w:t>B) Stay informed, use AI ethically, and advocate for fair AI</w:t>
      </w:r>
    </w:p>
    <w:p w14:paraId="0E2EE242" w14:textId="77777777" w:rsidR="00A31993" w:rsidRDefault="00000000">
      <w:r>
        <w:t>C) Avoid AI completely</w:t>
      </w:r>
    </w:p>
    <w:p w14:paraId="37AAAFBB" w14:textId="77777777" w:rsidR="00A31993" w:rsidRDefault="00000000">
      <w:r>
        <w:t>D) Let others make all decisions</w:t>
      </w:r>
    </w:p>
    <w:p w14:paraId="2A2463CA" w14:textId="77777777" w:rsidR="00A31993" w:rsidRDefault="00A31993"/>
    <w:sectPr w:rsidR="00A31993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EE18D" w14:textId="77777777" w:rsidR="00E3433B" w:rsidRDefault="00E3433B" w:rsidP="00DB33AB">
      <w:pPr>
        <w:spacing w:after="0" w:line="240" w:lineRule="auto"/>
      </w:pPr>
      <w:r>
        <w:separator/>
      </w:r>
    </w:p>
  </w:endnote>
  <w:endnote w:type="continuationSeparator" w:id="0">
    <w:p w14:paraId="0DCD0136" w14:textId="77777777" w:rsidR="00E3433B" w:rsidRDefault="00E3433B" w:rsidP="00DB3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AB0E" w14:textId="77777777" w:rsidR="00E3433B" w:rsidRDefault="00E3433B" w:rsidP="00DB33AB">
      <w:pPr>
        <w:spacing w:after="0" w:line="240" w:lineRule="auto"/>
      </w:pPr>
      <w:r>
        <w:separator/>
      </w:r>
    </w:p>
  </w:footnote>
  <w:footnote w:type="continuationSeparator" w:id="0">
    <w:p w14:paraId="78658929" w14:textId="77777777" w:rsidR="00E3433B" w:rsidRDefault="00E3433B" w:rsidP="00DB3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729BD" w14:textId="4EC087B1" w:rsidR="00DB33AB" w:rsidRDefault="00DB33A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B226239" wp14:editId="284FAC3B">
          <wp:simplePos x="0" y="0"/>
          <wp:positionH relativeFrom="column">
            <wp:posOffset>-1019175</wp:posOffset>
          </wp:positionH>
          <wp:positionV relativeFrom="paragraph">
            <wp:posOffset>-390525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14114122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412233" name="Picture 141141223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45399698">
    <w:abstractNumId w:val="8"/>
  </w:num>
  <w:num w:numId="2" w16cid:durableId="1488589054">
    <w:abstractNumId w:val="6"/>
  </w:num>
  <w:num w:numId="3" w16cid:durableId="1245411939">
    <w:abstractNumId w:val="5"/>
  </w:num>
  <w:num w:numId="4" w16cid:durableId="258566760">
    <w:abstractNumId w:val="4"/>
  </w:num>
  <w:num w:numId="5" w16cid:durableId="1340547408">
    <w:abstractNumId w:val="7"/>
  </w:num>
  <w:num w:numId="6" w16cid:durableId="721754342">
    <w:abstractNumId w:val="3"/>
  </w:num>
  <w:num w:numId="7" w16cid:durableId="337923268">
    <w:abstractNumId w:val="2"/>
  </w:num>
  <w:num w:numId="8" w16cid:durableId="257836539">
    <w:abstractNumId w:val="1"/>
  </w:num>
  <w:num w:numId="9" w16cid:durableId="782384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87339"/>
    <w:rsid w:val="00A31993"/>
    <w:rsid w:val="00AA1D8D"/>
    <w:rsid w:val="00B47730"/>
    <w:rsid w:val="00CB0664"/>
    <w:rsid w:val="00DB33AB"/>
    <w:rsid w:val="00E3433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5B6A8C"/>
  <w14:defaultImageDpi w14:val="300"/>
  <w15:docId w15:val="{E7BF1C66-DA8E-4EBF-A4C4-450E57163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2</cp:revision>
  <dcterms:created xsi:type="dcterms:W3CDTF">2013-12-23T23:15:00Z</dcterms:created>
  <dcterms:modified xsi:type="dcterms:W3CDTF">2026-01-01T01:36:00Z</dcterms:modified>
  <cp:category/>
</cp:coreProperties>
</file>